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99BA5" w14:textId="77777777" w:rsidR="000A173B" w:rsidRPr="00596E7A" w:rsidRDefault="000771F5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596E7A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96E7A" w:rsidRPr="00596E7A" w14:paraId="0B66FE4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524AFD4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B7A3C45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(08.01 - 10.01.2025 г.)</w:t>
            </w:r>
          </w:p>
        </w:tc>
      </w:tr>
      <w:tr w:rsidR="00596E7A" w:rsidRPr="00596E7A" w14:paraId="135B0FC9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934DFA1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C73D910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Зимние приключения и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сказки</w:t>
            </w:r>
          </w:p>
        </w:tc>
      </w:tr>
    </w:tbl>
    <w:p w14:paraId="277944BF" w14:textId="77777777" w:rsidR="000A173B" w:rsidRPr="00596E7A" w:rsidRDefault="000A173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4320"/>
        <w:gridCol w:w="4320"/>
        <w:gridCol w:w="4320"/>
      </w:tblGrid>
      <w:tr w:rsidR="00596E7A" w:rsidRPr="00596E7A" w14:paraId="0D445C8F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724F2C19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4320" w:type="dxa"/>
            <w:shd w:val="clear" w:color="auto" w:fill="EDF2F7"/>
          </w:tcPr>
          <w:p w14:paraId="625BBDAE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Среда 08.01</w:t>
            </w:r>
          </w:p>
        </w:tc>
        <w:tc>
          <w:tcPr>
            <w:tcW w:w="4320" w:type="dxa"/>
            <w:shd w:val="clear" w:color="auto" w:fill="EDF2F7"/>
          </w:tcPr>
          <w:p w14:paraId="7488AD20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09.01</w:t>
            </w:r>
          </w:p>
        </w:tc>
        <w:tc>
          <w:tcPr>
            <w:tcW w:w="4320" w:type="dxa"/>
            <w:shd w:val="clear" w:color="auto" w:fill="EDF2F7"/>
          </w:tcPr>
          <w:p w14:paraId="3A669A90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10.01</w:t>
            </w:r>
          </w:p>
        </w:tc>
      </w:tr>
      <w:tr w:rsidR="00596E7A" w:rsidRPr="00596E7A" w14:paraId="79778AA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29F900D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E65FBB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596E7A" w:rsidRPr="00596E7A" w14:paraId="7A01F49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A0E1DD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A9B11A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96E7A" w:rsidRPr="00596E7A" w14:paraId="438AE3C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810F70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E2C8E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0042003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7F0EFDB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2951F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353A673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1C95A363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A9C59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заданный звук.</w:t>
            </w:r>
          </w:p>
          <w:p w14:paraId="130ED7C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3B799D0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</w:tr>
      <w:tr w:rsidR="00596E7A" w:rsidRPr="00596E7A" w14:paraId="570F6DF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251EE6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5C342229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ная активность, игровая деятельность).</w:t>
            </w:r>
          </w:p>
        </w:tc>
      </w:tr>
      <w:tr w:rsidR="00596E7A" w:rsidRPr="00596E7A" w14:paraId="1F1D80A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F9716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4D7F138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596E7A" w:rsidRPr="00596E7A" w14:paraId="1E07DE5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9DD799C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508F219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96E7A" w:rsidRPr="00596E7A" w14:paraId="163A376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EE8A211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9E3B7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эстафета»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координацию</w:t>
            </w:r>
          </w:p>
          <w:p w14:paraId="2A5B5304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буква З»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со звуковым анализом слов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8C88B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Задача: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шана</w:t>
            </w:r>
            <w:proofErr w:type="spellEnd"/>
          </w:p>
          <w:p w14:paraId="06647F5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мелодии»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пение и музыкальный слух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74DC74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цифра 7»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счета и сравнения</w:t>
            </w:r>
          </w:p>
        </w:tc>
      </w:tr>
      <w:tr w:rsidR="00596E7A" w:rsidRPr="00596E7A" w14:paraId="13D5A54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26CBF37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30F0756D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96E7A" w:rsidRPr="00596E7A" w14:paraId="6C167F9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6323DA2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5073231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96E7A" w:rsidRPr="00596E7A" w14:paraId="73C41B6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629102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5D9BC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2E2BE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5764D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</w:tr>
      <w:tr w:rsidR="00596E7A" w:rsidRPr="00596E7A" w14:paraId="53F94BC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55BBE45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6B9F291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процедуры, обед (воспитание культуры еды, правила этикета).</w:t>
            </w:r>
          </w:p>
        </w:tc>
      </w:tr>
      <w:tr w:rsidR="00596E7A" w:rsidRPr="00596E7A" w14:paraId="07DB773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DDBD54D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592A89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«12 месяцев»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5981F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DCB36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стихотворения С. Есенина «Поет зима»</w:t>
            </w:r>
          </w:p>
        </w:tc>
      </w:tr>
      <w:tr w:rsidR="00596E7A" w:rsidRPr="00596E7A" w14:paraId="4592465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9798267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158C61D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кие процедуры.</w:t>
            </w:r>
          </w:p>
        </w:tc>
      </w:tr>
      <w:tr w:rsidR="00596E7A" w:rsidRPr="00596E7A" w14:paraId="70115FD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7A0DA76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E9A17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6DE3CF0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8960D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4C54B4C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A90C1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3842A71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 человека.</w:t>
            </w:r>
          </w:p>
        </w:tc>
      </w:tr>
      <w:tr w:rsidR="00596E7A" w:rsidRPr="00596E7A" w14:paraId="5D4BAAB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597B62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8346677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596E7A" w:rsidRPr="00596E7A" w14:paraId="5A2B3B4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AE0ECE5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61ECF2CB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478DCAFD" w14:textId="77777777" w:rsidR="000A173B" w:rsidRPr="00596E7A" w:rsidRDefault="000771F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96E7A">
        <w:rPr>
          <w:rFonts w:ascii="Times New Roman" w:hAnsi="Times New Roman" w:cs="Times New Roman"/>
          <w:sz w:val="24"/>
          <w:szCs w:val="24"/>
          <w:lang w:val="ru-RU"/>
        </w:rPr>
        <w:lastRenderedPageBreak/>
        <w:br w:type="page"/>
      </w:r>
    </w:p>
    <w:p w14:paraId="25B12E98" w14:textId="77777777" w:rsidR="000A173B" w:rsidRPr="00596E7A" w:rsidRDefault="000771F5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96E7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596E7A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96E7A" w:rsidRPr="00596E7A" w14:paraId="1A8DF04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955392A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57EBFB8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(13.01 - 17.01.2025 г.)</w:t>
            </w:r>
          </w:p>
        </w:tc>
      </w:tr>
      <w:tr w:rsidR="00596E7A" w:rsidRPr="00596E7A" w14:paraId="7DA91E00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247A623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1BD7E75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Зимовье зверей и птиц</w:t>
            </w:r>
          </w:p>
        </w:tc>
      </w:tr>
    </w:tbl>
    <w:p w14:paraId="5BF0DB7C" w14:textId="77777777" w:rsidR="000A173B" w:rsidRPr="00596E7A" w:rsidRDefault="000A173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596E7A" w:rsidRPr="00596E7A" w14:paraId="3BFB83A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2211D0E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0B648957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13.01</w:t>
            </w:r>
          </w:p>
        </w:tc>
        <w:tc>
          <w:tcPr>
            <w:tcW w:w="2592" w:type="dxa"/>
            <w:shd w:val="clear" w:color="auto" w:fill="EDF2F7"/>
          </w:tcPr>
          <w:p w14:paraId="2AF58D9F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14.01</w:t>
            </w:r>
          </w:p>
        </w:tc>
        <w:tc>
          <w:tcPr>
            <w:tcW w:w="2592" w:type="dxa"/>
            <w:shd w:val="clear" w:color="auto" w:fill="EDF2F7"/>
          </w:tcPr>
          <w:p w14:paraId="2946DD63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Среда 15.01</w:t>
            </w:r>
          </w:p>
        </w:tc>
        <w:tc>
          <w:tcPr>
            <w:tcW w:w="2592" w:type="dxa"/>
            <w:shd w:val="clear" w:color="auto" w:fill="EDF2F7"/>
          </w:tcPr>
          <w:p w14:paraId="1EA7E387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16.01</w:t>
            </w:r>
          </w:p>
        </w:tc>
        <w:tc>
          <w:tcPr>
            <w:tcW w:w="2592" w:type="dxa"/>
            <w:shd w:val="clear" w:color="auto" w:fill="EDF2F7"/>
          </w:tcPr>
          <w:p w14:paraId="29D06D3D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17.01</w:t>
            </w:r>
          </w:p>
        </w:tc>
      </w:tr>
      <w:tr w:rsidR="00596E7A" w:rsidRPr="00596E7A" w14:paraId="32265A4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AF70E0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2E26415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596E7A" w:rsidRPr="00596E7A" w14:paraId="5A2B1F6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462888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31B522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96E7A" w:rsidRPr="00596E7A" w14:paraId="22B9ECE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3604A3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0D239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731AFD04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6D69864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4503293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звук.</w:t>
            </w:r>
          </w:p>
          <w:p w14:paraId="13B0E57B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04605C6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C4ADA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заданный звук.</w:t>
            </w:r>
          </w:p>
          <w:p w14:paraId="3746FD9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397C6C5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5552C8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на заданный звук.</w:t>
            </w:r>
          </w:p>
          <w:p w14:paraId="5F9B3374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6011CA5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8B9C2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 на заданный звук.</w:t>
            </w:r>
          </w:p>
          <w:p w14:paraId="77F37C3B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52F1D65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</w:tr>
      <w:tr w:rsidR="00596E7A" w:rsidRPr="00596E7A" w14:paraId="29A973D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1C327F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6E065AD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Комплекс утренних упражнений для старшей группы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(двигательная активность, игровая деятельность).</w:t>
            </w:r>
          </w:p>
        </w:tc>
      </w:tr>
      <w:tr w:rsidR="00596E7A" w:rsidRPr="00596E7A" w14:paraId="49DA17B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CED33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D895DA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596E7A" w:rsidRPr="00596E7A" w14:paraId="4632DA7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CBEDA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0688E97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Развитие речи,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познавательная и игровая мотивация.</w:t>
            </w:r>
          </w:p>
        </w:tc>
      </w:tr>
      <w:tr w:rsidR="00596E7A" w:rsidRPr="00596E7A" w14:paraId="084094A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7F32BF9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EAA82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эстафета»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координацию</w:t>
            </w:r>
          </w:p>
          <w:p w14:paraId="6342B37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буква З»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со звуковым анализом слов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EAE1E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шана</w:t>
            </w:r>
            <w:proofErr w:type="spellEnd"/>
          </w:p>
          <w:p w14:paraId="1DE8107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мелодии»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пение и музыкальный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CC60A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цифра 7»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счета и сравнения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A49BB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«Зимний хоровод»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танцевальные движения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F6AC6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Физическая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«Ловкие лыжники»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равновесие и силу</w:t>
            </w:r>
          </w:p>
        </w:tc>
      </w:tr>
      <w:tr w:rsidR="00596E7A" w:rsidRPr="00596E7A" w14:paraId="4708261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92BABB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8127466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96E7A" w:rsidRPr="00596E7A" w14:paraId="36E74D4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EA9898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90D1B9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96E7A" w:rsidRPr="00596E7A" w14:paraId="137454F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28BD70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C549F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B440F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2CCCD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BC66F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C8125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«Наблюдение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</w:tr>
      <w:tr w:rsidR="00596E7A" w:rsidRPr="00596E7A" w14:paraId="036FFCA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0EB8A5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728632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596E7A" w:rsidRPr="00596E7A" w14:paraId="5F20E4C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A3D2CD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EE5CEC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«12 месяцев»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6F865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820284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стихотворения С. Есенина «Поет зима»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A730E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Чайковского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0D166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«Снежная королева»</w:t>
            </w:r>
          </w:p>
        </w:tc>
      </w:tr>
      <w:tr w:rsidR="00596E7A" w:rsidRPr="00596E7A" w14:paraId="1731857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BF66A96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Подъем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763B55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596E7A" w:rsidRPr="00596E7A" w14:paraId="79F9D5A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1D996B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77FA0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5CC052BC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32CEF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венства и неравенства.</w:t>
            </w:r>
          </w:p>
          <w:p w14:paraId="0D39A27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1A311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42DAA10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60DA5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16A62AE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C8C93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54DB3E8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</w:tr>
      <w:tr w:rsidR="00596E7A" w:rsidRPr="00596E7A" w14:paraId="58C5FC1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086F62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49E523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596E7A" w:rsidRPr="00596E7A" w14:paraId="4A8D29C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E644B41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A7DB19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Информирование родителей о достижениях ребенка, ответы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вопросы, давать советы.</w:t>
            </w:r>
          </w:p>
        </w:tc>
      </w:tr>
    </w:tbl>
    <w:p w14:paraId="2489372D" w14:textId="77777777" w:rsidR="000A173B" w:rsidRPr="00596E7A" w:rsidRDefault="000771F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96E7A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3F167870" w14:textId="77777777" w:rsidR="000A173B" w:rsidRPr="00596E7A" w:rsidRDefault="000771F5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96E7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96E7A" w:rsidRPr="00596E7A" w14:paraId="2BBFC32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C173847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1D6E299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(20.01 - 24.01.2025 г.)</w:t>
            </w:r>
          </w:p>
        </w:tc>
      </w:tr>
      <w:tr w:rsidR="00596E7A" w:rsidRPr="00596E7A" w14:paraId="4410E91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6AE7227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5E41D9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недели: Зимний город и правила безопасности</w:t>
            </w:r>
          </w:p>
        </w:tc>
      </w:tr>
    </w:tbl>
    <w:p w14:paraId="57CAE73A" w14:textId="77777777" w:rsidR="000A173B" w:rsidRPr="00596E7A" w:rsidRDefault="000A173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596E7A" w:rsidRPr="00596E7A" w14:paraId="49E26D9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E158E0A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3BF6D3AD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20.01</w:t>
            </w:r>
          </w:p>
        </w:tc>
        <w:tc>
          <w:tcPr>
            <w:tcW w:w="2592" w:type="dxa"/>
            <w:shd w:val="clear" w:color="auto" w:fill="EDF2F7"/>
          </w:tcPr>
          <w:p w14:paraId="0723569D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21.01</w:t>
            </w:r>
          </w:p>
        </w:tc>
        <w:tc>
          <w:tcPr>
            <w:tcW w:w="2592" w:type="dxa"/>
            <w:shd w:val="clear" w:color="auto" w:fill="EDF2F7"/>
          </w:tcPr>
          <w:p w14:paraId="71BE7270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Среда 22.01</w:t>
            </w:r>
          </w:p>
        </w:tc>
        <w:tc>
          <w:tcPr>
            <w:tcW w:w="2592" w:type="dxa"/>
            <w:shd w:val="clear" w:color="auto" w:fill="EDF2F7"/>
          </w:tcPr>
          <w:p w14:paraId="323935BD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23.01</w:t>
            </w:r>
          </w:p>
        </w:tc>
        <w:tc>
          <w:tcPr>
            <w:tcW w:w="2592" w:type="dxa"/>
            <w:shd w:val="clear" w:color="auto" w:fill="EDF2F7"/>
          </w:tcPr>
          <w:p w14:paraId="57CF61A9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24.01</w:t>
            </w:r>
          </w:p>
        </w:tc>
      </w:tr>
      <w:tr w:rsidR="00596E7A" w:rsidRPr="00596E7A" w14:paraId="1E7647E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E93ABA7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22CDF1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настроении ребёнка,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приобщение к выражению личного мнения.</w:t>
            </w:r>
          </w:p>
        </w:tc>
      </w:tr>
      <w:tr w:rsidR="00596E7A" w:rsidRPr="00596E7A" w14:paraId="7D11EF0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AB1094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4BE215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96E7A" w:rsidRPr="00596E7A" w14:paraId="72F1108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40CCDD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42992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17F9A53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5F44E09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69BD8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«Звуковой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2397C8D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1101BFB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B25C6B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434573DC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5A7A91CB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37EE8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1BC6FD2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3BEA6C8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533D9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336E473C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28AF94E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</w:tr>
      <w:tr w:rsidR="00596E7A" w:rsidRPr="00596E7A" w14:paraId="331375F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514E3DD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D766BD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596E7A" w:rsidRPr="00596E7A" w14:paraId="3515E39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A239D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6909E4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596E7A" w:rsidRPr="00596E7A" w14:paraId="6A40726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3C8D5C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ABCDB92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96E7A" w:rsidRPr="00596E7A" w14:paraId="6FBB192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5722872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86726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эстафета»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координацию</w:t>
            </w:r>
          </w:p>
          <w:p w14:paraId="0BDEF2B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буква З»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Знакомство со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звуковым анализом слов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11490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шана</w:t>
            </w:r>
            <w:proofErr w:type="spellEnd"/>
          </w:p>
          <w:p w14:paraId="492AFAB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мелодии»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пение и музыкальный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E022C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цифра 7»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счета и сравнения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A3324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«Зимний хорово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танцевальные движения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CC2BD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«Ловкие лыжники»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равновесие и силу</w:t>
            </w:r>
          </w:p>
        </w:tc>
      </w:tr>
      <w:tr w:rsidR="00596E7A" w:rsidRPr="00596E7A" w14:paraId="508C1D7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7C17D3B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4EE2EF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96E7A" w:rsidRPr="00596E7A" w14:paraId="67BE6DE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A53E58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F9950D2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Последовательное одевание, закрепление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навыков самообслуживания.</w:t>
            </w:r>
          </w:p>
        </w:tc>
      </w:tr>
      <w:tr w:rsidR="00596E7A" w:rsidRPr="00596E7A" w14:paraId="7EF3760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F8AA95C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8FE69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8F1E1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81C79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D211D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0445B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</w:tr>
      <w:tr w:rsidR="00596E7A" w:rsidRPr="00596E7A" w14:paraId="05F4735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D04417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74F3D6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процедуры, обед (воспитание культуры еды, правила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этикета).</w:t>
            </w:r>
          </w:p>
        </w:tc>
      </w:tr>
      <w:tr w:rsidR="00596E7A" w:rsidRPr="00596E7A" w14:paraId="29417DF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DF983E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472B8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«12 месяцев»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5EEE9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F3979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стихотворения С. Есенина «Поет зима»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0BE81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Чайковского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D422A3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«Снежная королева»</w:t>
            </w:r>
          </w:p>
        </w:tc>
      </w:tr>
      <w:tr w:rsidR="00596E7A" w:rsidRPr="00596E7A" w14:paraId="494FB1F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08B244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Подъем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4FBC20A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ортопедическим дорожкам, гигиенические процедуры.</w:t>
            </w:r>
          </w:p>
        </w:tc>
      </w:tr>
      <w:tr w:rsidR="00596E7A" w:rsidRPr="00596E7A" w14:paraId="291EBCC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16BB471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F606C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586DDA53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5D959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6641A4B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58E3E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102C3CE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Лепка: «Зимние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29736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2D3D68E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7EE0CA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72685F5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</w:tr>
      <w:tr w:rsidR="00596E7A" w:rsidRPr="00596E7A" w14:paraId="71739F4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3C602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642884B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596E7A" w:rsidRPr="00596E7A" w14:paraId="0851E80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BB3492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09501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формирование родителей о достижениях ребенка, ответы на вопросы, давать советы.</w:t>
            </w:r>
          </w:p>
        </w:tc>
      </w:tr>
    </w:tbl>
    <w:p w14:paraId="4940444A" w14:textId="77777777" w:rsidR="000A173B" w:rsidRPr="00596E7A" w:rsidRDefault="000771F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96E7A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188B79B" w14:textId="77777777" w:rsidR="000A173B" w:rsidRPr="00596E7A" w:rsidRDefault="000771F5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96E7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96E7A" w:rsidRPr="00596E7A" w14:paraId="0E22EE50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4F87E4A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C11B393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период составлен план: 4 неделя (27.01 - 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31.01.2025 г.)</w:t>
            </w:r>
          </w:p>
        </w:tc>
      </w:tr>
      <w:tr w:rsidR="00596E7A" w:rsidRPr="00596E7A" w14:paraId="408B9563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D1D39B8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3C2CB3" w14:textId="77777777" w:rsidR="000A173B" w:rsidRPr="00596E7A" w:rsidRDefault="00077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Зимние виды спорта</w:t>
            </w:r>
          </w:p>
        </w:tc>
      </w:tr>
    </w:tbl>
    <w:p w14:paraId="45EEBFF2" w14:textId="77777777" w:rsidR="000A173B" w:rsidRPr="00596E7A" w:rsidRDefault="000A173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596E7A" w:rsidRPr="00596E7A" w14:paraId="387C34CF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73467D9A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724D8337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27.01</w:t>
            </w:r>
          </w:p>
        </w:tc>
        <w:tc>
          <w:tcPr>
            <w:tcW w:w="2592" w:type="dxa"/>
            <w:shd w:val="clear" w:color="auto" w:fill="EDF2F7"/>
          </w:tcPr>
          <w:p w14:paraId="22AFC201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28.01</w:t>
            </w:r>
          </w:p>
        </w:tc>
        <w:tc>
          <w:tcPr>
            <w:tcW w:w="2592" w:type="dxa"/>
            <w:shd w:val="clear" w:color="auto" w:fill="EDF2F7"/>
          </w:tcPr>
          <w:p w14:paraId="4BB25EEE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Среда 29.01</w:t>
            </w:r>
          </w:p>
        </w:tc>
        <w:tc>
          <w:tcPr>
            <w:tcW w:w="2592" w:type="dxa"/>
            <w:shd w:val="clear" w:color="auto" w:fill="EDF2F7"/>
          </w:tcPr>
          <w:p w14:paraId="14F09DA4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30.01</w:t>
            </w:r>
          </w:p>
        </w:tc>
        <w:tc>
          <w:tcPr>
            <w:tcW w:w="2592" w:type="dxa"/>
            <w:shd w:val="clear" w:color="auto" w:fill="EDF2F7"/>
          </w:tcPr>
          <w:p w14:paraId="6DDC5380" w14:textId="77777777" w:rsidR="000A173B" w:rsidRPr="00596E7A" w:rsidRDefault="00077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31.01</w:t>
            </w:r>
          </w:p>
        </w:tc>
      </w:tr>
      <w:tr w:rsidR="00596E7A" w:rsidRPr="00596E7A" w14:paraId="7F0DFF1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002C4D7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546253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настроении ребёнка, приобщение к выражению личного мнения.</w:t>
            </w:r>
          </w:p>
        </w:tc>
      </w:tr>
      <w:tr w:rsidR="00596E7A" w:rsidRPr="00596E7A" w14:paraId="1B88230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7005FA9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462C0B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96E7A" w:rsidRPr="00596E7A" w14:paraId="29C16C9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0B437E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D2796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218768D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62CEABF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A8201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25E3C16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2D7FB5A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69BA9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4E2704CC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49EFE1D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снега и л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B71BB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15AF20F0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7A8F486A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 снег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D9F14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«Звуковой калейдоскоп»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и называть слова на заданный звук.</w:t>
            </w:r>
          </w:p>
          <w:p w14:paraId="750B45A1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«Зимний пейзаж»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цвета и композиции.</w:t>
            </w:r>
          </w:p>
          <w:p w14:paraId="4C7B1AD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«Зимние явления»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Систематизировать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свойствах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снега и льда.</w:t>
            </w:r>
          </w:p>
        </w:tc>
      </w:tr>
      <w:tr w:rsidR="00596E7A" w:rsidRPr="00596E7A" w14:paraId="697E202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6ED4E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2EBC1F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596E7A" w:rsidRPr="00596E7A" w14:paraId="61A9AAE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6A3CA0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489B31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осанкой за столом, формирование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культурно-гигиенических навыков.</w:t>
            </w:r>
          </w:p>
        </w:tc>
      </w:tr>
      <w:tr w:rsidR="00596E7A" w:rsidRPr="00596E7A" w14:paraId="1E99D17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50DC5C5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C68E15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96E7A" w:rsidRPr="00596E7A" w14:paraId="024CCC2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E04F283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D834D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эстафета»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координацию</w:t>
            </w:r>
          </w:p>
          <w:p w14:paraId="7771526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буква З»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со звуковым анализом слов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745D3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шана</w:t>
            </w:r>
            <w:proofErr w:type="spellEnd"/>
          </w:p>
          <w:p w14:paraId="7829E32B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мелодии»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пение и музыкальный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FCEC0B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цифра 7»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счета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сравнения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F852E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«Зимний хоровод»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танцевальные движения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91AAA8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«Ловкие лыжники»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равновесие и силу</w:t>
            </w:r>
          </w:p>
        </w:tc>
      </w:tr>
      <w:tr w:rsidR="00596E7A" w:rsidRPr="00596E7A" w14:paraId="73863FE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7415EF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1E61A29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96E7A" w:rsidRPr="00596E7A" w14:paraId="77ED633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04D824C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88C42D9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96E7A" w:rsidRPr="00596E7A" w14:paraId="46F6C6B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904EC4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EA61B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B4CE6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60171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63CCD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B6200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инеем»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Очистка скамеек от снега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«Два Мороза»</w:t>
            </w:r>
          </w:p>
        </w:tc>
      </w:tr>
      <w:tr w:rsidR="00596E7A" w:rsidRPr="00596E7A" w14:paraId="003C04D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4323A18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5EB5581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ание культуры еды, правила этикета).</w:t>
            </w:r>
          </w:p>
        </w:tc>
      </w:tr>
      <w:tr w:rsidR="00596E7A" w:rsidRPr="00596E7A" w14:paraId="69A7361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99270D1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FECB0F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«12 месяцев»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C0CB1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3BBF5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стихотворения С. Есенина «Поет зима»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2951B7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Чайковского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30A7E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6E7A">
              <w:rPr>
                <w:rFonts w:ascii="Times New Roman" w:hAnsi="Times New Roman" w:cs="Times New Roman"/>
                <w:sz w:val="24"/>
                <w:szCs w:val="24"/>
              </w:rPr>
              <w:t>Чтение сказки «Снежная королева»</w:t>
            </w:r>
          </w:p>
        </w:tc>
      </w:tr>
      <w:tr w:rsidR="00596E7A" w:rsidRPr="00596E7A" w14:paraId="47FCD28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D402E0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Подъем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67F2D62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пробуждения, ходьба по ортопедическим дорожкам, гигиенические процедуры.</w:t>
            </w:r>
          </w:p>
        </w:tc>
      </w:tr>
      <w:tr w:rsidR="00596E7A" w:rsidRPr="00596E7A" w14:paraId="28AE243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926762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8F13C6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02F684D3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5249B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5DE32B74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F06EB89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</w:t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неравенства.</w:t>
            </w:r>
          </w:p>
          <w:p w14:paraId="7786E445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F034DD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7628B74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0B48EE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 числа»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равенства и неравенства.</w:t>
            </w:r>
          </w:p>
          <w:p w14:paraId="32F97FF2" w14:textId="77777777" w:rsidR="000A173B" w:rsidRPr="00596E7A" w:rsidRDefault="000771F5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«Зимние забавы»</w:t>
            </w:r>
            <w:r w:rsidRPr="00596E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596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фигуры человека.</w:t>
            </w:r>
          </w:p>
        </w:tc>
      </w:tr>
      <w:tr w:rsidR="00596E7A" w:rsidRPr="00596E7A" w14:paraId="46AAEA1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BAFCF0F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2A74911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</w:t>
            </w: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тности.</w:t>
            </w:r>
          </w:p>
        </w:tc>
      </w:tr>
      <w:tr w:rsidR="00596E7A" w:rsidRPr="00596E7A" w14:paraId="7BD7303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5E44BAE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E7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2381054" w14:textId="77777777" w:rsidR="000A173B" w:rsidRPr="00596E7A" w:rsidRDefault="000771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E7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  <w:bookmarkEnd w:id="0"/>
    </w:tbl>
    <w:p w14:paraId="0962B08A" w14:textId="77777777" w:rsidR="000771F5" w:rsidRPr="00596E7A" w:rsidRDefault="000771F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0771F5" w:rsidRPr="00596E7A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71F5"/>
    <w:rsid w:val="000A173B"/>
    <w:rsid w:val="0015074B"/>
    <w:rsid w:val="0029639D"/>
    <w:rsid w:val="00326F90"/>
    <w:rsid w:val="00596E7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519A7"/>
  <w14:defaultImageDpi w14:val="300"/>
  <w15:docId w15:val="{F555E767-C33B-4FB8-87DD-7E9E977F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3B2F18-EC03-4E1E-BE2C-783AB038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2825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2026-08-25T17:52:00Z</dcterms:created>
  <dcterms:modified xsi:type="dcterms:W3CDTF">2026-08-25T17:52:00Z</dcterms:modified>
  <cp:category/>
</cp:coreProperties>
</file>